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P10_merged</w:t>
      </w:r>
    </w:p>
    <w:p>
      <w:r>
        <w:rPr>
          <w:rFonts w:ascii="Arial" w:hAnsi="Arial"/>
          <w:color w:val="4F6880"/>
          <w:sz w:val="22"/>
        </w:rPr>
        <w:t>Mon, 12/13 6:59PM • 53:37</w:t>
      </w:r>
    </w:p>
    <w:p>
      <w:pPr>
        <w:spacing w:before="440" w:after="0"/>
      </w:pPr>
      <w:r>
        <w:rPr>
          <w:rFonts w:ascii="Arial" w:hAnsi="Arial"/>
          <w:b/>
          <w:color w:val="4F6880"/>
          <w:sz w:val="22"/>
        </w:rPr>
        <w:t>SUMMARY KEYWORDS</w:t>
      </w:r>
    </w:p>
    <w:p>
      <w:r>
        <w:rPr>
          <w:rFonts w:ascii="Arial" w:hAnsi="Arial"/>
          <w:color w:val="4F6880"/>
          <w:sz w:val="22"/>
        </w:rPr>
        <w:t>posts, interface, interact, color, posters, option, interaction, click, perceive, draw, yappy dogs, functionalities, similar, drag, social media, talk, people, optionality, secretory, new innovations</w:t>
      </w:r>
    </w:p>
    <w:p>
      <w:pPr>
        <w:spacing w:after="0"/>
      </w:pPr>
    </w:p>
    <w:p>
      <w:pPr>
        <w:spacing w:after="0"/>
      </w:pPr>
      <w:r>
        <w:rPr>
          <w:rFonts w:ascii="Arial" w:hAnsi="Arial"/>
          <w:color w:val="5D7284"/>
          <w:sz w:val="22"/>
        </w:rPr>
        <w:t>00:07</w:t>
      </w:r>
    </w:p>
    <w:p>
      <w:pPr>
        <w:spacing w:after="0"/>
      </w:pPr>
      <w:r>
        <w:rPr>
          <w:rFonts w:ascii="Arial" w:hAnsi="Arial"/>
          <w:sz w:val="22"/>
        </w:rPr>
        <w:t>Thank you again for participating in the study. In this study, we want to understand how people perceive social media, how they use it, do they have agency in their meaning they can do what they wanted and see what they want to see. And also how interface changes or new innovations can change how people perceive they use it right so during this study, there are three phases first of all, I'll ask you a bunch of questions about your social media usage second, I'll provide you with two interfaces to go like go through a bunch of posts and interact with them any way you want to while you do that, I'll ask you to perform two three small tasks there is no right or wrong answer you can approach them in any way you want to. After that, we are going to have a short interview where we will talk about your experiences business platforms and how you perceive social media will change the future Alright, so we'll get started with the questionnaire good field</w:t>
      </w:r>
    </w:p>
    <w:p>
      <w:pPr>
        <w:spacing w:after="0"/>
      </w:pPr>
    </w:p>
    <w:p>
      <w:pPr>
        <w:spacing w:after="0"/>
      </w:pPr>
      <w:r>
        <w:rPr>
          <w:rFonts w:ascii="Arial" w:hAnsi="Arial"/>
          <w:color w:val="5D7284"/>
          <w:sz w:val="22"/>
        </w:rPr>
        <w:t>01:37</w:t>
      </w:r>
    </w:p>
    <w:p>
      <w:pPr>
        <w:spacing w:after="0"/>
      </w:pPr>
      <w:r>
        <w:rPr>
          <w:rFonts w:ascii="Arial" w:hAnsi="Arial"/>
          <w:sz w:val="22"/>
        </w:rPr>
        <w:t>like the current education let me see a group</w:t>
      </w:r>
    </w:p>
    <w:p>
      <w:pPr>
        <w:spacing w:after="0"/>
      </w:pPr>
    </w:p>
    <w:p>
      <w:pPr>
        <w:spacing w:after="0"/>
      </w:pPr>
      <w:r>
        <w:rPr>
          <w:rFonts w:ascii="Arial" w:hAnsi="Arial"/>
          <w:color w:val="5D7284"/>
          <w:sz w:val="22"/>
        </w:rPr>
        <w:t>02:09</w:t>
      </w:r>
    </w:p>
    <w:p>
      <w:pPr>
        <w:spacing w:after="0"/>
      </w:pPr>
      <w:r>
        <w:rPr>
          <w:rFonts w:ascii="Arial" w:hAnsi="Arial"/>
          <w:sz w:val="22"/>
        </w:rPr>
        <w:t>that that's totally up to you. So we're going to start with the interfaces now if you have any questions, so the first interface is this one. So as you can see, there are a bunch of posts there and you can scroll down as long as you want. There are quite a few books. You don't have to look at everything. But I will kind of like ask you to freely read stuff and interact with it the way you want. Interaction wise you can use the hearts to conflict express yourself if you want to drag a separate post by drag diving for each post. Okay, now let's do it. If you have any questions that have been said I'm just going to start recording the screen so I know</w:t>
      </w:r>
    </w:p>
    <w:p>
      <w:pPr>
        <w:spacing w:after="0"/>
      </w:pPr>
    </w:p>
    <w:p>
      <w:pPr>
        <w:spacing w:after="0"/>
      </w:pPr>
      <w:r>
        <w:rPr>
          <w:rFonts w:ascii="Arial" w:hAnsi="Arial"/>
          <w:color w:val="5D7284"/>
          <w:sz w:val="22"/>
        </w:rPr>
        <w:t>05:04</w:t>
      </w:r>
    </w:p>
    <w:p>
      <w:pPr>
        <w:spacing w:after="0"/>
      </w:pPr>
      <w:r>
        <w:rPr>
          <w:rFonts w:ascii="Arial" w:hAnsi="Arial"/>
          <w:sz w:val="22"/>
        </w:rPr>
        <w:t>what hashtags</w:t>
      </w:r>
    </w:p>
    <w:p>
      <w:pPr>
        <w:spacing w:after="0"/>
      </w:pPr>
    </w:p>
    <w:p>
      <w:pPr>
        <w:spacing w:after="0"/>
      </w:pPr>
      <w:r>
        <w:rPr>
          <w:rFonts w:ascii="Arial" w:hAnsi="Arial"/>
          <w:color w:val="5D7284"/>
          <w:sz w:val="22"/>
        </w:rPr>
        <w:t>05:08</w:t>
      </w:r>
    </w:p>
    <w:p>
      <w:pPr>
        <w:spacing w:after="0"/>
      </w:pPr>
      <w:r>
        <w:rPr>
          <w:rFonts w:ascii="Arial" w:hAnsi="Arial"/>
          <w:sz w:val="22"/>
        </w:rPr>
        <w:t>don't work they won't work</w:t>
      </w:r>
    </w:p>
    <w:p>
      <w:pPr>
        <w:spacing w:after="0"/>
      </w:pPr>
    </w:p>
    <w:p>
      <w:pPr>
        <w:spacing w:after="0"/>
      </w:pPr>
      <w:r>
        <w:rPr>
          <w:rFonts w:ascii="Arial" w:hAnsi="Arial"/>
          <w:color w:val="5D7284"/>
          <w:sz w:val="22"/>
        </w:rPr>
        <w:t>05:10</w:t>
      </w:r>
    </w:p>
    <w:p>
      <w:pPr>
        <w:spacing w:after="0"/>
      </w:pPr>
      <w:r>
        <w:rPr>
          <w:rFonts w:ascii="Arial" w:hAnsi="Arial"/>
          <w:sz w:val="22"/>
        </w:rPr>
        <w:t>okay</w:t>
      </w:r>
    </w:p>
    <w:p>
      <w:pPr>
        <w:spacing w:after="0"/>
      </w:pPr>
    </w:p>
    <w:p>
      <w:pPr>
        <w:spacing w:after="0"/>
      </w:pPr>
      <w:r>
        <w:rPr>
          <w:rFonts w:ascii="Arial" w:hAnsi="Arial"/>
          <w:color w:val="5D7284"/>
          <w:sz w:val="22"/>
        </w:rPr>
        <w:t>05:17</w:t>
      </w:r>
    </w:p>
    <w:p>
      <w:pPr>
        <w:spacing w:after="0"/>
      </w:pPr>
      <w:r>
        <w:rPr>
          <w:rFonts w:ascii="Arial" w:hAnsi="Arial"/>
          <w:sz w:val="22"/>
        </w:rPr>
        <w:t>so the first step simply text? So I have a bunch of questions so there are many posts here right now the ones that are interactive in the water didn't they come from different areas of the world can you guess how many different countries these posters not from</w:t>
      </w:r>
    </w:p>
    <w:p>
      <w:pPr>
        <w:spacing w:after="0"/>
      </w:pPr>
    </w:p>
    <w:p>
      <w:pPr>
        <w:spacing w:after="0"/>
      </w:pPr>
      <w:r>
        <w:rPr>
          <w:rFonts w:ascii="Arial" w:hAnsi="Arial"/>
          <w:color w:val="5D7284"/>
          <w:sz w:val="22"/>
        </w:rPr>
        <w:t>09:10</w:t>
      </w:r>
    </w:p>
    <w:p>
      <w:pPr>
        <w:spacing w:after="0"/>
      </w:pPr>
      <w:r>
        <w:rPr>
          <w:rFonts w:ascii="Arial" w:hAnsi="Arial"/>
          <w:sz w:val="22"/>
        </w:rPr>
        <w:t>regular places mentioned oil maybe</w:t>
      </w:r>
    </w:p>
    <w:p>
      <w:pPr>
        <w:spacing w:after="0"/>
      </w:pPr>
    </w:p>
    <w:p>
      <w:pPr>
        <w:spacing w:after="0"/>
      </w:pPr>
      <w:r>
        <w:rPr>
          <w:rFonts w:ascii="Arial" w:hAnsi="Arial"/>
          <w:color w:val="5D7284"/>
          <w:sz w:val="22"/>
        </w:rPr>
        <w:t>09:17</w:t>
      </w:r>
    </w:p>
    <w:p>
      <w:pPr>
        <w:spacing w:after="0"/>
      </w:pPr>
      <w:r>
        <w:rPr>
          <w:rFonts w:ascii="Arial" w:hAnsi="Arial"/>
          <w:sz w:val="22"/>
        </w:rPr>
        <w:t>6060 All right. And how many people did you interact with Tom the different posts</w:t>
      </w:r>
    </w:p>
    <w:p>
      <w:pPr>
        <w:spacing w:after="0"/>
      </w:pPr>
    </w:p>
    <w:p>
      <w:pPr>
        <w:spacing w:after="0"/>
      </w:pPr>
      <w:r>
        <w:rPr>
          <w:rFonts w:ascii="Arial" w:hAnsi="Arial"/>
          <w:color w:val="5D7284"/>
          <w:sz w:val="22"/>
        </w:rPr>
        <w:t>09:32</w:t>
      </w:r>
    </w:p>
    <w:p>
      <w:pPr>
        <w:spacing w:after="0"/>
      </w:pPr>
      <w:r>
        <w:rPr>
          <w:rFonts w:ascii="Arial" w:hAnsi="Arial"/>
          <w:sz w:val="22"/>
        </w:rPr>
        <w:t>actually didn't take the leaves I think that</w:t>
      </w:r>
    </w:p>
    <w:p>
      <w:pPr>
        <w:spacing w:after="0"/>
      </w:pPr>
    </w:p>
    <w:p>
      <w:pPr>
        <w:spacing w:after="0"/>
      </w:pPr>
      <w:r>
        <w:rPr>
          <w:rFonts w:ascii="Arial" w:hAnsi="Arial"/>
          <w:color w:val="5D7284"/>
          <w:sz w:val="22"/>
        </w:rPr>
        <w:t>09:38</w:t>
      </w:r>
    </w:p>
    <w:p>
      <w:pPr>
        <w:spacing w:after="0"/>
      </w:pPr>
      <w:r>
        <w:rPr>
          <w:rFonts w:ascii="Arial" w:hAnsi="Arial"/>
          <w:sz w:val="22"/>
        </w:rPr>
        <w:t>all of our participants didn't have to be accurate. Yeah, thank you so much okay, so that was the first one. Now this is the second interface Okay, as you can see, similar to the first one, there are a bunch of posts here. But the interaction functionalities are different. The first one is slider, which is like to dislike slider if it is like a pulse, you can use it. And there's variable in between, so you can choose harmony. The second interaction option we have is this color picker. Studies show that people associate emotions with different colors. So you can use these colors to kind reflect represent how you feel about this post. Or you can use any color by using this color picker, which is basically this.</w:t>
      </w:r>
    </w:p>
    <w:p>
      <w:pPr>
        <w:spacing w:after="0"/>
      </w:pPr>
    </w:p>
    <w:p>
      <w:pPr>
        <w:spacing w:after="0"/>
      </w:pPr>
      <w:r>
        <w:rPr>
          <w:rFonts w:ascii="Arial" w:hAnsi="Arial"/>
          <w:color w:val="5D7284"/>
          <w:sz w:val="22"/>
        </w:rPr>
        <w:t>10:44</w:t>
      </w:r>
    </w:p>
    <w:p>
      <w:pPr>
        <w:spacing w:after="0"/>
      </w:pPr>
      <w:r>
        <w:rPr>
          <w:rFonts w:ascii="Arial" w:hAnsi="Arial"/>
          <w:sz w:val="22"/>
        </w:rPr>
        <w:t>The other functionalities that you have is if you click on this global, it will show you a map</w:t>
      </w:r>
    </w:p>
    <w:p>
      <w:pPr>
        <w:spacing w:after="0"/>
      </w:pPr>
    </w:p>
    <w:p>
      <w:pPr>
        <w:spacing w:after="0"/>
      </w:pPr>
      <w:r>
        <w:rPr>
          <w:rFonts w:ascii="Arial" w:hAnsi="Arial"/>
          <w:color w:val="5D7284"/>
          <w:sz w:val="22"/>
        </w:rPr>
        <w:t>10:58</w:t>
      </w:r>
    </w:p>
    <w:p>
      <w:pPr>
        <w:spacing w:after="0"/>
      </w:pPr>
      <w:r>
        <w:rPr>
          <w:rFonts w:ascii="Arial" w:hAnsi="Arial"/>
          <w:sz w:val="22"/>
        </w:rPr>
        <w:t>Alright, it'll show a map with different locations where all the posters come from. Okay. So if you hover over these dots, you'll see that the Pentagon posters this is right, this is. So the other functionality we have is something that's not personal. If you click on this button, what you will see is that how many people from how many different places you have interacted with the thickness of the line kind of like shows you the number of international connections you have. So if I got a flat color over this, you can see that they're joining on posters, and so I've been dragged over to Okay. So I'm just going to disable them first.</w:t>
      </w:r>
    </w:p>
    <w:p>
      <w:pPr>
        <w:spacing w:after="0"/>
      </w:pPr>
    </w:p>
    <w:p>
      <w:pPr>
        <w:spacing w:after="0"/>
      </w:pPr>
      <w:r>
        <w:rPr>
          <w:rFonts w:ascii="Arial" w:hAnsi="Arial"/>
          <w:color w:val="5D7284"/>
          <w:sz w:val="22"/>
        </w:rPr>
        <w:t>11:51</w:t>
      </w:r>
    </w:p>
    <w:p>
      <w:pPr>
        <w:spacing w:after="0"/>
      </w:pPr>
      <w:r>
        <w:rPr>
          <w:rFonts w:ascii="Arial" w:hAnsi="Arial"/>
          <w:sz w:val="22"/>
        </w:rPr>
        <w:t>And then it's the same drill. I've asked you to kind of like go to the posts and interact with them any way you want.</w:t>
      </w:r>
    </w:p>
    <w:p>
      <w:pPr>
        <w:spacing w:after="0"/>
      </w:pPr>
    </w:p>
    <w:p>
      <w:pPr>
        <w:spacing w:after="0"/>
      </w:pPr>
      <w:r>
        <w:rPr>
          <w:rFonts w:ascii="Arial" w:hAnsi="Arial"/>
          <w:color w:val="5D7284"/>
          <w:sz w:val="22"/>
        </w:rPr>
        <w:t>17:31</w:t>
      </w:r>
    </w:p>
    <w:p>
      <w:pPr>
        <w:spacing w:after="0"/>
      </w:pPr>
      <w:r>
        <w:rPr>
          <w:rFonts w:ascii="Arial" w:hAnsi="Arial"/>
          <w:sz w:val="22"/>
        </w:rPr>
        <w:t>Can I get one of these right now?</w:t>
      </w:r>
    </w:p>
    <w:p>
      <w:pPr>
        <w:spacing w:after="0"/>
      </w:pPr>
    </w:p>
    <w:p>
      <w:pPr>
        <w:spacing w:after="0"/>
      </w:pPr>
      <w:r>
        <w:rPr>
          <w:rFonts w:ascii="Arial" w:hAnsi="Arial"/>
          <w:color w:val="5D7284"/>
          <w:sz w:val="22"/>
        </w:rPr>
        <w:t>18:07</w:t>
      </w:r>
    </w:p>
    <w:p>
      <w:pPr>
        <w:spacing w:after="0"/>
      </w:pPr>
      <w:r>
        <w:rPr>
          <w:rFonts w:ascii="Arial" w:hAnsi="Arial"/>
          <w:sz w:val="22"/>
        </w:rPr>
        <w:t>So same questions as before I asked you to identify how many different areas of the world these people come from how would you do that and I wouldn't be able to get dragged to it</w:t>
      </w:r>
    </w:p>
    <w:p>
      <w:pPr>
        <w:spacing w:after="0"/>
      </w:pPr>
    </w:p>
    <w:p>
      <w:pPr>
        <w:spacing w:after="0"/>
      </w:pPr>
      <w:r>
        <w:rPr>
          <w:rFonts w:ascii="Arial" w:hAnsi="Arial"/>
          <w:color w:val="5D7284"/>
          <w:sz w:val="22"/>
        </w:rPr>
        <w:t>18:38</w:t>
      </w:r>
    </w:p>
    <w:p>
      <w:pPr>
        <w:spacing w:after="0"/>
      </w:pPr>
      <w:r>
        <w:rPr>
          <w:rFonts w:ascii="Arial" w:hAnsi="Arial"/>
          <w:sz w:val="22"/>
        </w:rPr>
        <w:t>of enjoying putting colors next to price</w:t>
      </w:r>
    </w:p>
    <w:p>
      <w:pPr>
        <w:spacing w:after="0"/>
      </w:pPr>
    </w:p>
    <w:p>
      <w:pPr>
        <w:spacing w:after="0"/>
      </w:pPr>
      <w:r>
        <w:rPr>
          <w:rFonts w:ascii="Arial" w:hAnsi="Arial"/>
          <w:color w:val="5D7284"/>
          <w:sz w:val="22"/>
        </w:rPr>
        <w:t>18:44</w:t>
      </w:r>
    </w:p>
    <w:p>
      <w:pPr>
        <w:spacing w:after="0"/>
      </w:pPr>
      <w:r>
        <w:rPr>
          <w:rFonts w:ascii="Arial" w:hAnsi="Arial"/>
          <w:sz w:val="22"/>
        </w:rPr>
        <w:t>Okay, that's great. Thanks so much</w:t>
      </w:r>
    </w:p>
    <w:p>
      <w:pPr>
        <w:spacing w:after="0"/>
      </w:pPr>
    </w:p>
    <w:p>
      <w:pPr>
        <w:spacing w:after="0"/>
      </w:pPr>
      <w:r>
        <w:rPr>
          <w:rFonts w:ascii="Arial" w:hAnsi="Arial"/>
          <w:color w:val="5D7284"/>
          <w:sz w:val="22"/>
        </w:rPr>
        <w:t>18:59</w:t>
      </w:r>
    </w:p>
    <w:p>
      <w:pPr>
        <w:spacing w:after="0"/>
      </w:pPr>
      <w:r>
        <w:rPr>
          <w:rFonts w:ascii="Arial" w:hAnsi="Arial"/>
          <w:sz w:val="22"/>
        </w:rPr>
        <w:t>okay then so</w:t>
      </w:r>
    </w:p>
    <w:p>
      <w:pPr>
        <w:spacing w:after="0"/>
      </w:pPr>
    </w:p>
    <w:p>
      <w:pPr>
        <w:spacing w:after="0"/>
      </w:pPr>
      <w:r>
        <w:rPr>
          <w:rFonts w:ascii="Arial" w:hAnsi="Arial"/>
          <w:color w:val="5D7284"/>
          <w:sz w:val="22"/>
        </w:rPr>
        <w:t>19:09</w:t>
      </w:r>
    </w:p>
    <w:p>
      <w:pPr>
        <w:spacing w:after="0"/>
      </w:pPr>
      <w:r>
        <w:rPr>
          <w:rFonts w:ascii="Arial" w:hAnsi="Arial"/>
          <w:sz w:val="22"/>
        </w:rPr>
        <w:t>let's talk about this experience all right. So</w:t>
      </w:r>
    </w:p>
    <w:p>
      <w:pPr>
        <w:spacing w:after="0"/>
      </w:pPr>
    </w:p>
    <w:p>
      <w:pPr>
        <w:spacing w:after="0"/>
      </w:pPr>
      <w:r>
        <w:rPr>
          <w:rFonts w:ascii="Arial" w:hAnsi="Arial"/>
          <w:color w:val="5D7284"/>
          <w:sz w:val="22"/>
        </w:rPr>
        <w:t>19:16</w:t>
      </w:r>
    </w:p>
    <w:p>
      <w:pPr>
        <w:spacing w:after="0"/>
      </w:pPr>
      <w:r>
        <w:rPr>
          <w:rFonts w:ascii="Arial" w:hAnsi="Arial"/>
          <w:sz w:val="22"/>
        </w:rPr>
        <w:t>how would you</w:t>
      </w:r>
    </w:p>
    <w:p>
      <w:pPr>
        <w:spacing w:after="0"/>
      </w:pPr>
    </w:p>
    <w:p>
      <w:pPr>
        <w:spacing w:after="0"/>
      </w:pPr>
      <w:r>
        <w:rPr>
          <w:rFonts w:ascii="Arial" w:hAnsi="Arial"/>
          <w:color w:val="5D7284"/>
          <w:sz w:val="22"/>
        </w:rPr>
        <w:t>19:18</w:t>
      </w:r>
    </w:p>
    <w:p>
      <w:pPr>
        <w:spacing w:after="0"/>
      </w:pPr>
      <w:r>
        <w:rPr>
          <w:rFonts w:ascii="Arial" w:hAnsi="Arial"/>
          <w:sz w:val="22"/>
        </w:rPr>
        <w:t>describe your overall experience using these tools and you can go one after the other</w:t>
      </w:r>
    </w:p>
    <w:p>
      <w:pPr>
        <w:spacing w:after="0"/>
      </w:pPr>
    </w:p>
    <w:p>
      <w:pPr>
        <w:spacing w:after="0"/>
      </w:pPr>
      <w:r>
        <w:rPr>
          <w:rFonts w:ascii="Arial" w:hAnsi="Arial"/>
          <w:color w:val="5D7284"/>
          <w:sz w:val="22"/>
        </w:rPr>
        <w:t>19:31</w:t>
      </w:r>
    </w:p>
    <w:p>
      <w:pPr>
        <w:spacing w:after="0"/>
      </w:pPr>
      <w:r>
        <w:rPr>
          <w:rFonts w:ascii="Arial" w:hAnsi="Arial"/>
          <w:sz w:val="22"/>
        </w:rPr>
        <w:t>for the first one, it was like mostly any other social media</w:t>
      </w:r>
    </w:p>
    <w:p>
      <w:pPr>
        <w:spacing w:after="0"/>
      </w:pPr>
    </w:p>
    <w:p>
      <w:pPr>
        <w:spacing w:after="0"/>
      </w:pPr>
      <w:r>
        <w:rPr>
          <w:rFonts w:ascii="Arial" w:hAnsi="Arial"/>
          <w:color w:val="5D7284"/>
          <w:sz w:val="22"/>
        </w:rPr>
        <w:t>19:38</w:t>
      </w:r>
    </w:p>
    <w:p>
      <w:pPr>
        <w:spacing w:after="0"/>
      </w:pPr>
      <w:r>
        <w:rPr>
          <w:rFonts w:ascii="Arial" w:hAnsi="Arial"/>
          <w:sz w:val="22"/>
        </w:rPr>
        <w:t>except maybe reading because I think the second one was more similar to Reddit because Reddit has like a thumbs up thumbs down. Like most of the other like that homes just give you the heart if you like it or not. So I think the first one was similar to maybe secretory yappy dogs If</w:t>
      </w:r>
    </w:p>
    <w:p>
      <w:pPr>
        <w:spacing w:after="0"/>
      </w:pPr>
    </w:p>
    <w:p>
      <w:pPr>
        <w:spacing w:after="0"/>
      </w:pPr>
      <w:r>
        <w:rPr>
          <w:rFonts w:ascii="Arial" w:hAnsi="Arial"/>
          <w:color w:val="5D7284"/>
          <w:sz w:val="22"/>
        </w:rPr>
        <w:t>20:06</w:t>
      </w:r>
    </w:p>
    <w:p>
      <w:pPr>
        <w:spacing w:after="0"/>
      </w:pPr>
      <w:r>
        <w:rPr>
          <w:rFonts w:ascii="Arial" w:hAnsi="Arial"/>
          <w:sz w:val="22"/>
        </w:rPr>
        <w:t>I didn't interact a lot with the first one, as compared to the second one because, like, maybe I didn't find a lot of content very relevant. And then after a while is good. And for the second one, I'd say I really liked that there was like an option to the thumbs up or thumbs down, comment, like, or whatever it was, because that is how you like come to know, a people's opinion about like, whatever you or someone else has posted. And then the color of it was really new for me. So I kind of enjoyed doing that, which is I think I interacted a lot more with the second one. And then also the NATO crafts, like the global crafts and like to user interactions, but also something that he liked. And he was looking for a good click click on one I could like, See, suppose if I click on like put down or something, I could see the</w:t>
      </w:r>
    </w:p>
    <w:p>
      <w:pPr>
        <w:spacing w:after="0"/>
      </w:pPr>
    </w:p>
    <w:p>
      <w:pPr>
        <w:spacing w:after="0"/>
      </w:pPr>
      <w:r>
        <w:rPr>
          <w:rFonts w:ascii="Arial" w:hAnsi="Arial"/>
          <w:color w:val="5D7284"/>
          <w:sz w:val="22"/>
        </w:rPr>
        <w:t>21:23</w:t>
      </w:r>
    </w:p>
    <w:p>
      <w:pPr>
        <w:spacing w:after="0"/>
      </w:pPr>
      <w:r>
        <w:rPr>
          <w:rFonts w:ascii="Arial" w:hAnsi="Arial"/>
          <w:sz w:val="22"/>
        </w:rPr>
        <w:t>interesting. No, it's just that you mentioned that. So at this point, since we're talking about these things, like how we can move beyond what we saw today, I would kind of like invite you to draw or sketch basically, or just write down any me like it's gonna pick up to mine. These are samples from the screenshots of the interfaces that you use today. This one is the second one and so as the first one we also have like blank pages if you want to draw on them and</w:t>
      </w:r>
    </w:p>
    <w:p>
      <w:pPr>
        <w:spacing w:after="0"/>
      </w:pPr>
    </w:p>
    <w:p>
      <w:pPr>
        <w:spacing w:after="0"/>
      </w:pPr>
      <w:r>
        <w:rPr>
          <w:rFonts w:ascii="Arial" w:hAnsi="Arial"/>
          <w:color w:val="5D7284"/>
          <w:sz w:val="22"/>
        </w:rPr>
        <w:t>22:04</w:t>
      </w:r>
    </w:p>
    <w:p>
      <w:pPr>
        <w:spacing w:after="0"/>
      </w:pPr>
      <w:r>
        <w:rPr>
          <w:rFonts w:ascii="Arial" w:hAnsi="Arial"/>
          <w:sz w:val="22"/>
        </w:rPr>
        <w:t>see, if you want to draw on anything I really like this idea that on a map if you're going to click on something can see a list of two so I'll kind of leave it up to you graphic design I have a second camera so if you don't mind I'm just going to set that up so yeah what</w:t>
      </w:r>
    </w:p>
    <w:p>
      <w:pPr>
        <w:spacing w:after="0"/>
      </w:pPr>
    </w:p>
    <w:p>
      <w:pPr>
        <w:spacing w:after="0"/>
      </w:pPr>
      <w:r>
        <w:rPr>
          <w:rFonts w:ascii="Arial" w:hAnsi="Arial"/>
          <w:color w:val="5D7284"/>
          <w:sz w:val="22"/>
        </w:rPr>
        <w:t>22:26</w:t>
      </w:r>
    </w:p>
    <w:p>
      <w:pPr>
        <w:spacing w:after="0"/>
      </w:pPr>
      <w:r>
        <w:rPr>
          <w:rFonts w:ascii="Arial" w:hAnsi="Arial"/>
          <w:sz w:val="22"/>
        </w:rPr>
        <w:t>sitting right here okay feel free to drop my you're not restricted by the any technology</w:t>
      </w:r>
    </w:p>
    <w:p>
      <w:pPr>
        <w:spacing w:after="0"/>
      </w:pPr>
    </w:p>
    <w:p>
      <w:pPr>
        <w:spacing w:after="0"/>
      </w:pPr>
      <w:r>
        <w:rPr>
          <w:rFonts w:ascii="Arial" w:hAnsi="Arial"/>
          <w:color w:val="5D7284"/>
          <w:sz w:val="22"/>
        </w:rPr>
        <w:t>22:59</w:t>
      </w:r>
    </w:p>
    <w:p>
      <w:pPr>
        <w:spacing w:after="0"/>
      </w:pPr>
      <w:r>
        <w:rPr>
          <w:rFonts w:ascii="Arial" w:hAnsi="Arial"/>
          <w:sz w:val="22"/>
        </w:rPr>
        <w:t>Yes. Like me, you should find something like an option to like click on</w:t>
      </w:r>
    </w:p>
    <w:p>
      <w:pPr>
        <w:spacing w:after="0"/>
      </w:pPr>
    </w:p>
    <w:p>
      <w:pPr>
        <w:spacing w:after="0"/>
      </w:pPr>
      <w:r>
        <w:rPr>
          <w:rFonts w:ascii="Arial" w:hAnsi="Arial"/>
          <w:color w:val="5D7284"/>
          <w:sz w:val="22"/>
        </w:rPr>
        <w:t>23:08</w:t>
      </w:r>
    </w:p>
    <w:p>
      <w:pPr>
        <w:spacing w:after="0"/>
      </w:pPr>
      <w:r>
        <w:rPr>
          <w:rFonts w:ascii="Arial" w:hAnsi="Arial"/>
          <w:sz w:val="22"/>
        </w:rPr>
        <w:t>you can definitely do that. Or you can draw that if you want to select a drop down or like a box of tweets and if you're going to like draw and explain at the same time we have the video so Just</w:t>
      </w:r>
    </w:p>
    <w:p>
      <w:pPr>
        <w:spacing w:after="0"/>
      </w:pPr>
    </w:p>
    <w:p>
      <w:pPr>
        <w:spacing w:after="0"/>
      </w:pPr>
      <w:r>
        <w:rPr>
          <w:rFonts w:ascii="Arial" w:hAnsi="Arial"/>
          <w:color w:val="5D7284"/>
          <w:sz w:val="22"/>
        </w:rPr>
        <w:t>25:31</w:t>
      </w:r>
    </w:p>
    <w:p>
      <w:pPr>
        <w:spacing w:after="0"/>
      </w:pPr>
      <w:r>
        <w:rPr>
          <w:rFonts w:ascii="Arial" w:hAnsi="Arial"/>
          <w:sz w:val="22"/>
        </w:rPr>
        <w:t>make a ton of stuff they're not quite sure how we can make how the other users can see we're</w:t>
      </w:r>
    </w:p>
    <w:p>
      <w:pPr>
        <w:spacing w:after="0"/>
      </w:pPr>
    </w:p>
    <w:p>
      <w:pPr>
        <w:spacing w:after="0"/>
      </w:pPr>
      <w:r>
        <w:rPr>
          <w:rFonts w:ascii="Arial" w:hAnsi="Arial"/>
          <w:color w:val="5D7284"/>
          <w:sz w:val="22"/>
        </w:rPr>
        <w:t>25:59</w:t>
      </w:r>
    </w:p>
    <w:p>
      <w:pPr>
        <w:spacing w:after="0"/>
      </w:pPr>
      <w:r>
        <w:rPr>
          <w:rFonts w:ascii="Arial" w:hAnsi="Arial"/>
          <w:sz w:val="22"/>
        </w:rPr>
        <w:t>interesting. So the way we planned it because this interface is used only by you, you're seeing your changes. So if it was a global tool like any other social media tool would be two boxes one would be salary summary of colors so for example, if they're 50 Blue and 50 green, you see purple, but if and then you have your so it's like a average of all the colors that people are posting. And then you also see what you are interested</w:t>
      </w:r>
    </w:p>
    <w:p>
      <w:pPr>
        <w:spacing w:after="0"/>
      </w:pPr>
    </w:p>
    <w:p>
      <w:pPr>
        <w:spacing w:after="0"/>
      </w:pPr>
      <w:r>
        <w:rPr>
          <w:rFonts w:ascii="Arial" w:hAnsi="Arial"/>
          <w:color w:val="5D7284"/>
          <w:sz w:val="22"/>
        </w:rPr>
        <w:t>26:50</w:t>
      </w:r>
    </w:p>
    <w:p>
      <w:pPr>
        <w:spacing w:after="0"/>
      </w:pPr>
      <w:r>
        <w:rPr>
          <w:rFonts w:ascii="Arial" w:hAnsi="Arial"/>
          <w:sz w:val="22"/>
        </w:rPr>
        <w:t>I'm not sure if I should mention being able to click on because they can still no,</w:t>
      </w:r>
    </w:p>
    <w:p>
      <w:pPr>
        <w:spacing w:after="0"/>
      </w:pPr>
    </w:p>
    <w:p>
      <w:pPr>
        <w:spacing w:after="0"/>
      </w:pPr>
      <w:r>
        <w:rPr>
          <w:rFonts w:ascii="Arial" w:hAnsi="Arial"/>
          <w:color w:val="5D7284"/>
          <w:sz w:val="22"/>
        </w:rPr>
        <w:t>26:58</w:t>
      </w:r>
    </w:p>
    <w:p>
      <w:pPr>
        <w:spacing w:after="0"/>
      </w:pPr>
      <w:r>
        <w:rPr>
          <w:rFonts w:ascii="Arial" w:hAnsi="Arial"/>
          <w:sz w:val="22"/>
        </w:rPr>
        <w:t>yeah, that will be there. So just for the interface purposes, we didn't buy those options, all the optionality is will be the final product what we have is just a prototype Yeah, so let's talk more about this. So I'm assuming that you kind of liked specifically the app for download the color options Yeah. Also the Catholic the personal connection this right yeah.</w:t>
      </w:r>
    </w:p>
    <w:p>
      <w:pPr>
        <w:spacing w:after="0"/>
      </w:pPr>
    </w:p>
    <w:p>
      <w:pPr>
        <w:spacing w:after="0"/>
      </w:pPr>
      <w:r>
        <w:rPr>
          <w:rFonts w:ascii="Arial" w:hAnsi="Arial"/>
          <w:color w:val="5D7284"/>
          <w:sz w:val="22"/>
        </w:rPr>
        <w:t>27:27</w:t>
      </w:r>
    </w:p>
    <w:p>
      <w:pPr>
        <w:spacing w:after="0"/>
      </w:pPr>
      <w:r>
        <w:rPr>
          <w:rFonts w:ascii="Arial" w:hAnsi="Arial"/>
          <w:sz w:val="22"/>
        </w:rPr>
        <w:t>And just that I don't think for most of the people would like to like create like an avant is either like you like something or you don't when it comes to like what people are writing like I don't think I would ever think towards scale I don't like or like a post</w:t>
      </w:r>
    </w:p>
    <w:p>
      <w:pPr>
        <w:spacing w:after="0"/>
      </w:pPr>
    </w:p>
    <w:p>
      <w:pPr>
        <w:spacing w:after="0"/>
      </w:pPr>
      <w:r>
        <w:rPr>
          <w:rFonts w:ascii="Arial" w:hAnsi="Arial"/>
          <w:color w:val="5D7284"/>
          <w:sz w:val="22"/>
        </w:rPr>
        <w:t>27:48</w:t>
      </w:r>
    </w:p>
    <w:p>
      <w:pPr>
        <w:spacing w:after="0"/>
      </w:pPr>
      <w:r>
        <w:rPr>
          <w:rFonts w:ascii="Arial" w:hAnsi="Arial"/>
          <w:sz w:val="22"/>
        </w:rPr>
        <w:t>anything in particular you didn't like did you dislike something answer across both interfaces</w:t>
      </w:r>
    </w:p>
    <w:p>
      <w:pPr>
        <w:spacing w:after="0"/>
      </w:pPr>
    </w:p>
    <w:p>
      <w:pPr>
        <w:spacing w:after="0"/>
      </w:pPr>
      <w:r>
        <w:rPr>
          <w:rFonts w:ascii="Arial" w:hAnsi="Arial"/>
          <w:color w:val="5D7284"/>
          <w:sz w:val="22"/>
        </w:rPr>
        <w:t>28:07</w:t>
      </w:r>
    </w:p>
    <w:p>
      <w:pPr>
        <w:spacing w:after="0"/>
      </w:pPr>
      <w:r>
        <w:rPr>
          <w:rFonts w:ascii="Arial" w:hAnsi="Arial"/>
          <w:sz w:val="22"/>
        </w:rPr>
        <w:t>I think like</w:t>
      </w:r>
    </w:p>
    <w:p>
      <w:pPr>
        <w:spacing w:after="0"/>
      </w:pPr>
    </w:p>
    <w:p>
      <w:pPr>
        <w:spacing w:after="0"/>
      </w:pPr>
      <w:r>
        <w:rPr>
          <w:rFonts w:ascii="Arial" w:hAnsi="Arial"/>
          <w:color w:val="5D7284"/>
          <w:sz w:val="22"/>
        </w:rPr>
        <w:t>28:12</w:t>
      </w:r>
    </w:p>
    <w:p>
      <w:pPr>
        <w:spacing w:after="0"/>
      </w:pPr>
      <w:r>
        <w:rPr>
          <w:rFonts w:ascii="Arial" w:hAnsi="Arial"/>
          <w:sz w:val="22"/>
        </w:rPr>
        <w:t>maybe I guess after like images and features maybe this would like turn out to be pretty authentic as it is. But when you look at like other social media templates like this one is like a much more simpler and then maybe I'd say so take having a go make a border or shadow or like over you or something like that be consistent</w:t>
      </w:r>
    </w:p>
    <w:p>
      <w:pPr>
        <w:spacing w:after="0"/>
      </w:pPr>
    </w:p>
    <w:p>
      <w:pPr>
        <w:spacing w:after="0"/>
      </w:pPr>
      <w:r>
        <w:rPr>
          <w:rFonts w:ascii="Arial" w:hAnsi="Arial"/>
          <w:color w:val="5D7284"/>
          <w:sz w:val="22"/>
        </w:rPr>
        <w:t>28:57</w:t>
      </w:r>
    </w:p>
    <w:p>
      <w:pPr>
        <w:spacing w:after="0"/>
      </w:pPr>
      <w:r>
        <w:rPr>
          <w:rFonts w:ascii="Arial" w:hAnsi="Arial"/>
          <w:sz w:val="22"/>
        </w:rPr>
        <w:t>so like a more like a raised effect right</w:t>
      </w:r>
    </w:p>
    <w:p>
      <w:pPr>
        <w:spacing w:after="0"/>
      </w:pPr>
    </w:p>
    <w:p>
      <w:pPr>
        <w:spacing w:after="0"/>
      </w:pPr>
      <w:r>
        <w:rPr>
          <w:rFonts w:ascii="Arial" w:hAnsi="Arial"/>
          <w:color w:val="5D7284"/>
          <w:sz w:val="22"/>
        </w:rPr>
        <w:t>29:16</w:t>
      </w:r>
    </w:p>
    <w:p>
      <w:pPr>
        <w:spacing w:after="0"/>
      </w:pPr>
      <w:r>
        <w:rPr>
          <w:rFonts w:ascii="Arial" w:hAnsi="Arial"/>
          <w:sz w:val="22"/>
        </w:rPr>
        <w:t>maybe just having like</w:t>
      </w:r>
    </w:p>
    <w:p>
      <w:pPr>
        <w:spacing w:after="0"/>
      </w:pPr>
    </w:p>
    <w:p>
      <w:pPr>
        <w:spacing w:after="0"/>
      </w:pPr>
      <w:r>
        <w:rPr>
          <w:rFonts w:ascii="Arial" w:hAnsi="Arial"/>
          <w:color w:val="5D7284"/>
          <w:sz w:val="22"/>
        </w:rPr>
        <w:t>29:19</w:t>
      </w:r>
    </w:p>
    <w:p>
      <w:pPr>
        <w:spacing w:after="0"/>
      </w:pPr>
      <w:r>
        <w:rPr>
          <w:rFonts w:ascii="Arial" w:hAnsi="Arial"/>
          <w:sz w:val="22"/>
        </w:rPr>
        <w:t>a pointer deeper like</w:t>
      </w:r>
    </w:p>
    <w:p>
      <w:pPr>
        <w:spacing w:after="0"/>
      </w:pPr>
    </w:p>
    <w:p>
      <w:pPr>
        <w:spacing w:after="0"/>
      </w:pPr>
      <w:r>
        <w:rPr>
          <w:rFonts w:ascii="Arial" w:hAnsi="Arial"/>
          <w:color w:val="5D7284"/>
          <w:sz w:val="22"/>
        </w:rPr>
        <w:t>29:24</w:t>
      </w:r>
    </w:p>
    <w:p>
      <w:pPr>
        <w:spacing w:after="0"/>
      </w:pPr>
      <w:r>
        <w:rPr>
          <w:rFonts w:ascii="Arial" w:hAnsi="Arial"/>
          <w:sz w:val="22"/>
        </w:rPr>
        <w:t>small data balls to mean</w:t>
      </w:r>
    </w:p>
    <w:p>
      <w:pPr>
        <w:spacing w:after="0"/>
      </w:pPr>
    </w:p>
    <w:p>
      <w:pPr>
        <w:spacing w:after="0"/>
      </w:pPr>
      <w:r>
        <w:rPr>
          <w:rFonts w:ascii="Arial" w:hAnsi="Arial"/>
          <w:color w:val="5D7284"/>
          <w:sz w:val="22"/>
        </w:rPr>
        <w:t>29:28</w:t>
      </w:r>
    </w:p>
    <w:p>
      <w:pPr>
        <w:spacing w:after="0"/>
      </w:pPr>
      <w:r>
        <w:rPr>
          <w:rFonts w:ascii="Arial" w:hAnsi="Arial"/>
          <w:sz w:val="22"/>
        </w:rPr>
        <w:t>Yeah, so like instead of this video</w:t>
      </w:r>
    </w:p>
    <w:p>
      <w:pPr>
        <w:spacing w:after="0"/>
      </w:pPr>
    </w:p>
    <w:p>
      <w:pPr>
        <w:spacing w:after="0"/>
      </w:pPr>
      <w:r>
        <w:rPr>
          <w:rFonts w:ascii="Arial" w:hAnsi="Arial"/>
          <w:color w:val="5D7284"/>
          <w:sz w:val="22"/>
        </w:rPr>
        <w:t>29:43</w:t>
      </w:r>
    </w:p>
    <w:p>
      <w:pPr>
        <w:spacing w:after="0"/>
      </w:pPr>
      <w:r>
        <w:rPr>
          <w:rFonts w:ascii="Arial" w:hAnsi="Arial"/>
          <w:sz w:val="22"/>
        </w:rPr>
        <w:t>deals that you didn't like in particular? No, I think I so was able to express yourself Using this tool, were able to express yourself</w:t>
      </w:r>
    </w:p>
    <w:p>
      <w:pPr>
        <w:spacing w:after="0"/>
      </w:pPr>
    </w:p>
    <w:p>
      <w:pPr>
        <w:spacing w:after="0"/>
      </w:pPr>
      <w:r>
        <w:rPr>
          <w:rFonts w:ascii="Arial" w:hAnsi="Arial"/>
          <w:color w:val="5D7284"/>
          <w:sz w:val="22"/>
        </w:rPr>
        <w:t>30:05</w:t>
      </w:r>
    </w:p>
    <w:p>
      <w:pPr>
        <w:spacing w:after="0"/>
      </w:pPr>
      <w:r>
        <w:rPr>
          <w:rFonts w:ascii="Arial" w:hAnsi="Arial"/>
          <w:sz w:val="22"/>
        </w:rPr>
        <w:t>much more than the second one because, like, I could express likes as well as dislikes. And the I don't think I like, obviously another part of it would be when I could like, post a tweet or something myself, but like, yeah, with respect to like, like consuming the content? Yeah. For the second one, pretty much. Yes. And this is something that I've seen the first time, like, the color thing. And they have to be really like it</w:t>
      </w:r>
    </w:p>
    <w:p>
      <w:pPr>
        <w:spacing w:after="0"/>
      </w:pPr>
    </w:p>
    <w:p>
      <w:pPr>
        <w:spacing w:after="0"/>
      </w:pPr>
      <w:r>
        <w:rPr>
          <w:rFonts w:ascii="Arial" w:hAnsi="Arial"/>
          <w:color w:val="5D7284"/>
          <w:sz w:val="22"/>
        </w:rPr>
        <w:t>30:39</w:t>
      </w:r>
    </w:p>
    <w:p>
      <w:pPr>
        <w:spacing w:after="0"/>
      </w:pPr>
      <w:r>
        <w:rPr>
          <w:rFonts w:ascii="Arial" w:hAnsi="Arial"/>
          <w:sz w:val="22"/>
        </w:rPr>
        <w:t>is elaborate, like, what about the colors are like the most? So</w:t>
      </w:r>
    </w:p>
    <w:p>
      <w:pPr>
        <w:spacing w:after="0"/>
      </w:pPr>
    </w:p>
    <w:p>
      <w:pPr>
        <w:spacing w:after="0"/>
      </w:pPr>
      <w:r>
        <w:rPr>
          <w:rFonts w:ascii="Arial" w:hAnsi="Arial"/>
          <w:color w:val="5D7284"/>
          <w:sz w:val="22"/>
        </w:rPr>
        <w:t>30:47</w:t>
      </w:r>
    </w:p>
    <w:p>
      <w:pPr>
        <w:spacing w:after="0"/>
      </w:pPr>
      <w:r>
        <w:rPr>
          <w:rFonts w:ascii="Arial" w:hAnsi="Arial"/>
          <w:sz w:val="22"/>
        </w:rPr>
        <w:t>I'm not sure like, what would happen to the colors when you like, combine all of them. But for now, I just think of like, having this color right here. Maybe? Obviously, I don't know what change means to others. But for me, it is like something that I like, and then like, they will post on like, Maybe India. So like, the Indian cricket. I just put like something like glue because like, it's there's your see color. And then like there was something on breast cancer awareness where I just would think because, yeah, yeah, it is. Maybe it was like my way of like, supporting the cause, like, giving a view to it would for me mean that. Yeah, that I kind of agree with and support the cause.</w:t>
      </w:r>
    </w:p>
    <w:p>
      <w:pPr>
        <w:spacing w:after="0"/>
      </w:pPr>
    </w:p>
    <w:p>
      <w:pPr>
        <w:spacing w:after="0"/>
      </w:pPr>
      <w:r>
        <w:rPr>
          <w:rFonts w:ascii="Arial" w:hAnsi="Arial"/>
          <w:color w:val="5D7284"/>
          <w:sz w:val="22"/>
        </w:rPr>
        <w:t>31:44</w:t>
      </w:r>
    </w:p>
    <w:p>
      <w:pPr>
        <w:spacing w:after="0"/>
      </w:pPr>
      <w:r>
        <w:rPr>
          <w:rFonts w:ascii="Arial" w:hAnsi="Arial"/>
          <w:sz w:val="22"/>
        </w:rPr>
        <w:t>The that's a really interesting take on it. Initially, when we had the idea was like it was just about the emotion but associating colors with this different symbolism. Alright, so how do you think you could connect with other posters on this platform? So do you think you could connect with others who posted there on this platform?</w:t>
      </w:r>
    </w:p>
    <w:p>
      <w:pPr>
        <w:spacing w:after="0"/>
      </w:pPr>
    </w:p>
    <w:p>
      <w:pPr>
        <w:spacing w:after="0"/>
      </w:pPr>
      <w:r>
        <w:rPr>
          <w:rFonts w:ascii="Arial" w:hAnsi="Arial"/>
          <w:color w:val="5D7284"/>
          <w:sz w:val="22"/>
        </w:rPr>
        <w:t>32:11</w:t>
      </w:r>
    </w:p>
    <w:p>
      <w:pPr>
        <w:spacing w:after="0"/>
      </w:pPr>
      <w:r>
        <w:rPr>
          <w:rFonts w:ascii="Arial" w:hAnsi="Arial"/>
          <w:sz w:val="22"/>
        </w:rPr>
        <w:t>Yeah. Then we were talking about, like, and dislike and data color, I think it would pretty much summarize all the different ways with which I could react or maybe haven't been maybe the I don't know, I guess there would obviously be like, section where you can reply to the user. But like, in terms of, like, just one click stuff. I think this should be pretty much,</w:t>
      </w:r>
    </w:p>
    <w:p>
      <w:pPr>
        <w:spacing w:after="0"/>
      </w:pPr>
    </w:p>
    <w:p>
      <w:pPr>
        <w:spacing w:after="0"/>
      </w:pPr>
      <w:r>
        <w:rPr>
          <w:rFonts w:ascii="Arial" w:hAnsi="Arial"/>
          <w:color w:val="5D7284"/>
          <w:sz w:val="22"/>
        </w:rPr>
        <w:t>32:44</w:t>
      </w:r>
    </w:p>
    <w:p>
      <w:pPr>
        <w:spacing w:after="0"/>
      </w:pPr>
      <w:r>
        <w:rPr>
          <w:rFonts w:ascii="Arial" w:hAnsi="Arial"/>
          <w:sz w:val="22"/>
        </w:rPr>
        <w:t>Becky. So did the systems respond to your actions the way you expected? They would?</w:t>
      </w:r>
    </w:p>
    <w:p>
      <w:pPr>
        <w:spacing w:after="0"/>
      </w:pPr>
    </w:p>
    <w:p>
      <w:pPr>
        <w:spacing w:after="0"/>
      </w:pPr>
      <w:r>
        <w:rPr>
          <w:rFonts w:ascii="Arial" w:hAnsi="Arial"/>
          <w:color w:val="5D7284"/>
          <w:sz w:val="22"/>
        </w:rPr>
        <w:t>32:55</w:t>
      </w:r>
    </w:p>
    <w:p>
      <w:pPr>
        <w:spacing w:after="0"/>
      </w:pPr>
      <w:r>
        <w:rPr>
          <w:rFonts w:ascii="Arial" w:hAnsi="Arial"/>
          <w:sz w:val="22"/>
        </w:rPr>
        <w:t>Yeah, I think, obviously, you mentioned that you can click on hashtags. And not talking about any of these. Obviously, like I mentioned earlier, like, I just thought that if I click in a post of white, yeah. So then I think I doesn't have, like, all the other functionalities, like the 92nd. Everything was.</w:t>
      </w:r>
    </w:p>
    <w:p>
      <w:pPr>
        <w:spacing w:after="0"/>
      </w:pPr>
    </w:p>
    <w:p>
      <w:pPr>
        <w:spacing w:after="0"/>
      </w:pPr>
      <w:r>
        <w:rPr>
          <w:rFonts w:ascii="Arial" w:hAnsi="Arial"/>
          <w:color w:val="5D7284"/>
          <w:sz w:val="22"/>
        </w:rPr>
        <w:t>33:20</w:t>
      </w:r>
    </w:p>
    <w:p>
      <w:pPr>
        <w:spacing w:after="0"/>
      </w:pPr>
      <w:r>
        <w:rPr>
          <w:rFonts w:ascii="Arial" w:hAnsi="Arial"/>
          <w:sz w:val="22"/>
        </w:rPr>
        <w:t>Alright, so did anything surprising. Anyway?</w:t>
      </w:r>
    </w:p>
    <w:p>
      <w:pPr>
        <w:spacing w:after="0"/>
      </w:pPr>
    </w:p>
    <w:p>
      <w:pPr>
        <w:spacing w:after="0"/>
      </w:pPr>
      <w:r>
        <w:rPr>
          <w:rFonts w:ascii="Arial" w:hAnsi="Arial"/>
          <w:color w:val="5D7284"/>
          <w:sz w:val="22"/>
        </w:rPr>
        <w:t>33:27</w:t>
      </w:r>
    </w:p>
    <w:p>
      <w:pPr>
        <w:spacing w:after="0"/>
      </w:pPr>
      <w:r>
        <w:rPr>
          <w:rFonts w:ascii="Arial" w:hAnsi="Arial"/>
          <w:sz w:val="22"/>
        </w:rPr>
        <w:t>I'm not sure if it's surprising or not. But yeah, like, when I first saw the color thing. I was more attracted, I would say 10 surprised by it. Because obviously, like, I really liked the way I could associate myself with, like, I could express myself with the colors. And obviously, it's not something that I've ever seen before. So make sure</w:t>
      </w:r>
    </w:p>
    <w:p>
      <w:pPr>
        <w:spacing w:after="0"/>
      </w:pPr>
    </w:p>
    <w:p>
      <w:pPr>
        <w:spacing w:after="0"/>
      </w:pPr>
      <w:r>
        <w:rPr>
          <w:rFonts w:ascii="Arial" w:hAnsi="Arial"/>
          <w:color w:val="5D7284"/>
          <w:sz w:val="22"/>
        </w:rPr>
        <w:t>33:55</w:t>
      </w:r>
    </w:p>
    <w:p>
      <w:pPr>
        <w:spacing w:after="0"/>
      </w:pPr>
      <w:r>
        <w:rPr>
          <w:rFonts w:ascii="Arial" w:hAnsi="Arial"/>
          <w:sz w:val="22"/>
        </w:rPr>
        <w:t>yeah, not very next question was, was it a pleasant a good surprise? So I'm assuming that it was,</w:t>
      </w:r>
    </w:p>
    <w:p>
      <w:pPr>
        <w:spacing w:after="0"/>
      </w:pPr>
    </w:p>
    <w:p>
      <w:pPr>
        <w:spacing w:after="0"/>
      </w:pPr>
      <w:r>
        <w:rPr>
          <w:rFonts w:ascii="Arial" w:hAnsi="Arial"/>
          <w:color w:val="5D7284"/>
          <w:sz w:val="22"/>
        </w:rPr>
        <w:t>34:01</w:t>
      </w:r>
    </w:p>
    <w:p>
      <w:pPr>
        <w:spacing w:after="0"/>
      </w:pPr>
      <w:r>
        <w:rPr>
          <w:rFonts w:ascii="Arial" w:hAnsi="Arial"/>
          <w:sz w:val="22"/>
        </w:rPr>
        <w:t>yeah, it was a good one. Alright.</w:t>
      </w:r>
    </w:p>
    <w:p>
      <w:pPr>
        <w:spacing w:after="0"/>
      </w:pPr>
    </w:p>
    <w:p>
      <w:pPr>
        <w:spacing w:after="0"/>
      </w:pPr>
      <w:r>
        <w:rPr>
          <w:rFonts w:ascii="Arial" w:hAnsi="Arial"/>
          <w:color w:val="5D7284"/>
          <w:sz w:val="22"/>
        </w:rPr>
        <w:t>34:05</w:t>
      </w:r>
    </w:p>
    <w:p>
      <w:pPr>
        <w:spacing w:after="0"/>
      </w:pPr>
      <w:r>
        <w:rPr>
          <w:rFonts w:ascii="Arial" w:hAnsi="Arial"/>
          <w:sz w:val="22"/>
        </w:rPr>
        <w:t>This question is pretty similar to the one that I asked before. Did you feel that you could make the system do what you wanted to do?</w:t>
      </w:r>
    </w:p>
    <w:p>
      <w:pPr>
        <w:spacing w:after="0"/>
      </w:pPr>
    </w:p>
    <w:p>
      <w:pPr>
        <w:spacing w:after="0"/>
      </w:pPr>
      <w:r>
        <w:rPr>
          <w:rFonts w:ascii="Arial" w:hAnsi="Arial"/>
          <w:color w:val="5D7284"/>
          <w:sz w:val="22"/>
        </w:rPr>
        <w:t>34:15</w:t>
      </w:r>
    </w:p>
    <w:p>
      <w:pPr>
        <w:spacing w:after="0"/>
      </w:pPr>
      <w:r>
        <w:rPr>
          <w:rFonts w:ascii="Arial" w:hAnsi="Arial"/>
          <w:sz w:val="22"/>
        </w:rPr>
        <w:t>Yeah, I would say</w:t>
      </w:r>
    </w:p>
    <w:p>
      <w:pPr>
        <w:spacing w:after="0"/>
      </w:pPr>
    </w:p>
    <w:p>
      <w:pPr>
        <w:spacing w:after="0"/>
      </w:pPr>
      <w:r>
        <w:rPr>
          <w:rFonts w:ascii="Arial" w:hAnsi="Arial"/>
          <w:color w:val="5D7284"/>
          <w:sz w:val="22"/>
        </w:rPr>
        <w:t>34:18</w:t>
      </w:r>
    </w:p>
    <w:p>
      <w:pPr>
        <w:spacing w:after="0"/>
      </w:pPr>
      <w:r>
        <w:rPr>
          <w:rFonts w:ascii="Arial" w:hAnsi="Arial"/>
          <w:sz w:val="22"/>
        </w:rPr>
        <w:t>Did you find anything confusing?</w:t>
      </w:r>
    </w:p>
    <w:p>
      <w:pPr>
        <w:spacing w:after="0"/>
      </w:pPr>
    </w:p>
    <w:p>
      <w:pPr>
        <w:spacing w:after="0"/>
      </w:pPr>
      <w:r>
        <w:rPr>
          <w:rFonts w:ascii="Arial" w:hAnsi="Arial"/>
          <w:color w:val="5D7284"/>
          <w:sz w:val="22"/>
        </w:rPr>
        <w:t>34:24</w:t>
      </w:r>
    </w:p>
    <w:p>
      <w:pPr>
        <w:spacing w:after="0"/>
      </w:pPr>
      <w:r>
        <w:rPr>
          <w:rFonts w:ascii="Arial" w:hAnsi="Arial"/>
          <w:sz w:val="22"/>
        </w:rPr>
        <w:t>I don't think there was anything confusing.</w:t>
      </w:r>
    </w:p>
    <w:p>
      <w:pPr>
        <w:spacing w:after="0"/>
      </w:pPr>
    </w:p>
    <w:p>
      <w:pPr>
        <w:spacing w:after="0"/>
      </w:pPr>
      <w:r>
        <w:rPr>
          <w:rFonts w:ascii="Arial" w:hAnsi="Arial"/>
          <w:color w:val="5D7284"/>
          <w:sz w:val="22"/>
        </w:rPr>
        <w:t>34:29</w:t>
      </w:r>
    </w:p>
    <w:p>
      <w:pPr>
        <w:spacing w:after="0"/>
      </w:pPr>
      <w:r>
        <w:rPr>
          <w:rFonts w:ascii="Arial" w:hAnsi="Arial"/>
          <w:sz w:val="22"/>
        </w:rPr>
        <w:t>Yeah, like, at first, I was just trying to like, click on the links, which will obviously work later. So nothing was confusing, other than, like, the bytes there. Statically.</w:t>
      </w:r>
    </w:p>
    <w:p>
      <w:pPr>
        <w:spacing w:after="0"/>
      </w:pPr>
    </w:p>
    <w:p>
      <w:pPr>
        <w:spacing w:after="0"/>
      </w:pPr>
      <w:r>
        <w:rPr>
          <w:rFonts w:ascii="Arial" w:hAnsi="Arial"/>
          <w:color w:val="5D7284"/>
          <w:sz w:val="22"/>
        </w:rPr>
        <w:t>34:42</w:t>
      </w:r>
    </w:p>
    <w:p>
      <w:pPr>
        <w:spacing w:after="0"/>
      </w:pPr>
      <w:r>
        <w:rPr>
          <w:rFonts w:ascii="Arial" w:hAnsi="Arial"/>
          <w:sz w:val="22"/>
        </w:rPr>
        <w:t>Thank you. So I want to ask a little bit about yourself. So what role does social media play in your personal life?</w:t>
      </w:r>
    </w:p>
    <w:p>
      <w:pPr>
        <w:spacing w:after="0"/>
      </w:pPr>
    </w:p>
    <w:p>
      <w:pPr>
        <w:spacing w:after="0"/>
      </w:pPr>
      <w:r>
        <w:rPr>
          <w:rFonts w:ascii="Arial" w:hAnsi="Arial"/>
          <w:color w:val="5D7284"/>
          <w:sz w:val="22"/>
        </w:rPr>
        <w:t>34:52</w:t>
      </w:r>
    </w:p>
    <w:p>
      <w:pPr>
        <w:spacing w:after="0"/>
      </w:pPr>
      <w:r>
        <w:rPr>
          <w:rFonts w:ascii="Arial" w:hAnsi="Arial"/>
          <w:sz w:val="22"/>
        </w:rPr>
        <w:t>So for me, basically, social media helps me keep up with the latest trends. So like, Anything and everything from like, sports, politics, anything, you can find information on social media. Then I think I forgot to mention Reddit, but like bathroom, or something like that I visit a lot. Because you can like, go to a subsection, like, I'm sure if you use Reddit thing. If you are having a bad day, then you just go to like our slash for new trend. Especially right here, you will find the really the post posts that will make you feel happy or something. So like toxicity mandatory this. The third thing is to basically stay connected with friends and family and know, like stay in touch or, like see what they've been up to. So for Instagram, I don't think people use Facebook anymore. But yeah, for that Instagram, will see Twitter is where the news relative for voicemail consumption, and then Instagram is</w:t>
      </w:r>
    </w:p>
    <w:p>
      <w:pPr>
        <w:spacing w:after="0"/>
      </w:pPr>
    </w:p>
    <w:p>
      <w:pPr>
        <w:spacing w:after="0"/>
      </w:pPr>
      <w:r>
        <w:rPr>
          <w:rFonts w:ascii="Arial" w:hAnsi="Arial"/>
          <w:color w:val="5D7284"/>
          <w:sz w:val="22"/>
        </w:rPr>
        <w:t>36:12</w:t>
      </w:r>
    </w:p>
    <w:p>
      <w:pPr>
        <w:spacing w:after="0"/>
      </w:pPr>
      <w:r>
        <w:rPr>
          <w:rFonts w:ascii="Arial" w:hAnsi="Arial"/>
          <w:sz w:val="22"/>
        </w:rPr>
        <w:t>very interesting. I'm wondering, why did you decide to separate these things? And not do one? What are the challenges or problems did you find with separate social media that made you decided, okay, this platform might not be the best for this task, or this necessary.</w:t>
      </w:r>
    </w:p>
    <w:p>
      <w:pPr>
        <w:spacing w:after="0"/>
      </w:pPr>
    </w:p>
    <w:p>
      <w:pPr>
        <w:spacing w:after="0"/>
      </w:pPr>
      <w:r>
        <w:rPr>
          <w:rFonts w:ascii="Arial" w:hAnsi="Arial"/>
          <w:color w:val="5D7284"/>
          <w:sz w:val="22"/>
        </w:rPr>
        <w:t>36:32</w:t>
      </w:r>
    </w:p>
    <w:p>
      <w:pPr>
        <w:spacing w:after="0"/>
      </w:pPr>
      <w:r>
        <w:rPr>
          <w:rFonts w:ascii="Arial" w:hAnsi="Arial"/>
          <w:sz w:val="22"/>
        </w:rPr>
        <w:t>So I think that, like, mostly, Twitter is like a place where everyone has their own opinions, which they share. And then I don't think like, people use Facebook or Instagram have as much to like, share their opinions. Obviously, they do with Reddit, but I feel like with Reddit, you have an option of anonymity. So, like for like to know, like, the people like people's opinions. Maybe for me, it's better to have like a name associated with, like, information. So, yeah, so that's the reason I use like Twitter for like, and then there's this trending feature in Twitter, where, like, you can see, like, trends in politics or sports or like, based on your country. So just a quick overview of like, all the trends in the Yeah, can give you like information about everything that you want to know is happening right now, in the world, or in your country, or with respect to something specific. And then I think Instagram is like, with, it's not very public. Like, I think we in Twitter, most of the users have their profiles or not, but Instagram, like, at least the people I know, in my myself included, I have like my profile locked. So I tend to something which only, I would want only a specific group of people to see, like, people that I know. Because like pictures, and like, food was a friend. So like, I wouldn't want the entire world to see them. So that that's the reason Instagram I said for like connecting with friends and family. And then any just kind of like something that I use, just like when I'm maybe having a bad day, or, like, I have like notifications on so when I see like, a notification of it seems interesting that I just go and end up spending hours just scrolling through, like, the post that things. And then it also has like an option to like, like, dialog, display, give a word. So and also like, a lot of it though, is like, for like, things that are really trending the things that have the most likes, so yeah, so I</w:t>
      </w:r>
    </w:p>
    <w:p>
      <w:pPr>
        <w:spacing w:after="0"/>
      </w:pPr>
    </w:p>
    <w:p>
      <w:pPr>
        <w:spacing w:after="0"/>
      </w:pPr>
      <w:r>
        <w:rPr>
          <w:rFonts w:ascii="Arial" w:hAnsi="Arial"/>
          <w:color w:val="5D7284"/>
          <w:sz w:val="22"/>
        </w:rPr>
        <w:t>39:29</w:t>
      </w:r>
    </w:p>
    <w:p>
      <w:pPr>
        <w:spacing w:after="0"/>
      </w:pPr>
      <w:r>
        <w:rPr>
          <w:rFonts w:ascii="Arial" w:hAnsi="Arial"/>
          <w:sz w:val="22"/>
        </w:rPr>
        <w:t>feel like Reddit has this kind of like, options of a broad range of interactions that you can do with the process.</w:t>
      </w:r>
    </w:p>
    <w:p>
      <w:pPr>
        <w:spacing w:after="0"/>
      </w:pPr>
    </w:p>
    <w:p>
      <w:pPr>
        <w:spacing w:after="0"/>
      </w:pPr>
      <w:r>
        <w:rPr>
          <w:rFonts w:ascii="Arial" w:hAnsi="Arial"/>
          <w:color w:val="5D7284"/>
          <w:sz w:val="22"/>
        </w:rPr>
        <w:t>39:36</w:t>
      </w:r>
    </w:p>
    <w:p>
      <w:pPr>
        <w:spacing w:after="0"/>
      </w:pPr>
      <w:r>
        <w:rPr>
          <w:rFonts w:ascii="Arial" w:hAnsi="Arial"/>
          <w:sz w:val="22"/>
        </w:rPr>
        <w:t>Yeah, a broader range of introduction when, like, it's, I think it is more for personal consumption, because like for every post that you make on Reddit, like you get karma, so when you there are a few few threads that don't allow users with Karma say less than 1000 To enter, which means that</w:t>
      </w:r>
    </w:p>
    <w:p>
      <w:pPr>
        <w:spacing w:after="0"/>
      </w:pPr>
    </w:p>
    <w:p>
      <w:pPr>
        <w:spacing w:after="0"/>
      </w:pPr>
      <w:r>
        <w:rPr>
          <w:rFonts w:ascii="Arial" w:hAnsi="Arial"/>
          <w:color w:val="5D7284"/>
          <w:sz w:val="22"/>
        </w:rPr>
        <w:t>40:04</w:t>
      </w:r>
    </w:p>
    <w:p>
      <w:pPr>
        <w:spacing w:after="0"/>
      </w:pPr>
      <w:r>
        <w:rPr>
          <w:rFonts w:ascii="Arial" w:hAnsi="Arial"/>
          <w:sz w:val="22"/>
        </w:rPr>
        <w:t>some icon to be Yeah, yeah, it's just</w:t>
      </w:r>
    </w:p>
    <w:p>
      <w:pPr>
        <w:spacing w:after="0"/>
      </w:pPr>
    </w:p>
    <w:p>
      <w:pPr>
        <w:spacing w:after="0"/>
      </w:pPr>
      <w:r>
        <w:rPr>
          <w:rFonts w:ascii="Arial" w:hAnsi="Arial"/>
          <w:color w:val="5D7284"/>
          <w:sz w:val="22"/>
        </w:rPr>
        <w:t>40:07</w:t>
      </w:r>
    </w:p>
    <w:p>
      <w:pPr>
        <w:spacing w:after="0"/>
      </w:pPr>
      <w:r>
        <w:rPr>
          <w:rFonts w:ascii="Arial" w:hAnsi="Arial"/>
          <w:sz w:val="22"/>
        </w:rPr>
        <w:t>not. Yeah. So. But then there's also the option of anonymity where, like, you can browse through things anonymously. And I don't think that any, I think that, like, you can like view tweets, as well as, like, people's open Instagram profiles anonymously, but I'm not sure. Like, they do allow me to, like, constantly scroll, and they can view the entire website without you having to log in, which is something that's legit as offers.</w:t>
      </w:r>
    </w:p>
    <w:p>
      <w:pPr>
        <w:spacing w:after="0"/>
      </w:pPr>
    </w:p>
    <w:p>
      <w:pPr>
        <w:spacing w:after="0"/>
      </w:pPr>
      <w:r>
        <w:rPr>
          <w:rFonts w:ascii="Arial" w:hAnsi="Arial"/>
          <w:color w:val="5D7284"/>
          <w:sz w:val="22"/>
        </w:rPr>
        <w:t>40:44</w:t>
      </w:r>
    </w:p>
    <w:p>
      <w:pPr>
        <w:spacing w:after="0"/>
      </w:pPr>
      <w:r>
        <w:rPr>
          <w:rFonts w:ascii="Arial" w:hAnsi="Arial"/>
          <w:sz w:val="22"/>
        </w:rPr>
        <w:t>Fantastic, thank you so much. So do you have any thoughts, our social network from a future that said 20 years to the future</w:t>
      </w:r>
    </w:p>
    <w:p>
      <w:pPr>
        <w:spacing w:after="0"/>
      </w:pPr>
    </w:p>
    <w:p>
      <w:pPr>
        <w:spacing w:after="0"/>
      </w:pPr>
      <w:r>
        <w:rPr>
          <w:rFonts w:ascii="Arial" w:hAnsi="Arial"/>
          <w:color w:val="5D7284"/>
          <w:sz w:val="22"/>
        </w:rPr>
        <w:t>40:58</w:t>
      </w:r>
    </w:p>
    <w:p>
      <w:pPr>
        <w:spacing w:after="0"/>
      </w:pPr>
      <w:r>
        <w:rPr>
          <w:rFonts w:ascii="Arial" w:hAnsi="Arial"/>
          <w:sz w:val="22"/>
        </w:rPr>
        <w:t>if you like there shouldn't be some way to like, like, limit the social media uses, because I think that I do keep a check on like, my social media and music, like, they actually have apps now these days. But then, I see like, my younger cousins, or friends who I think, are very dependent on social media for like, the personal satisfaction, maybe like, the number of likes, they get or, you know. So that's the reason I think, like, Reddit is more of a safe space, because like, there's no one to judge you. They keeping up was something anonymously, and no one ever knew it was useful.</w:t>
      </w:r>
    </w:p>
    <w:p>
      <w:pPr>
        <w:spacing w:after="0"/>
      </w:pPr>
    </w:p>
    <w:p>
      <w:pPr>
        <w:spacing w:after="0"/>
      </w:pPr>
      <w:r>
        <w:rPr>
          <w:rFonts w:ascii="Arial" w:hAnsi="Arial"/>
          <w:color w:val="5D7284"/>
          <w:sz w:val="22"/>
        </w:rPr>
        <w:t>41:55</w:t>
      </w:r>
    </w:p>
    <w:p>
      <w:pPr>
        <w:spacing w:after="0"/>
      </w:pPr>
      <w:r>
        <w:rPr>
          <w:rFonts w:ascii="Arial" w:hAnsi="Arial"/>
          <w:sz w:val="22"/>
        </w:rPr>
        <w:t>Interesting. I wonder if you can think about any feature, or function built into the social media that might help with this case.</w:t>
      </w:r>
    </w:p>
    <w:p>
      <w:pPr>
        <w:spacing w:after="0"/>
      </w:pPr>
    </w:p>
    <w:p>
      <w:pPr>
        <w:spacing w:after="0"/>
      </w:pPr>
      <w:r>
        <w:rPr>
          <w:rFonts w:ascii="Arial" w:hAnsi="Arial"/>
          <w:color w:val="5D7284"/>
          <w:sz w:val="22"/>
        </w:rPr>
        <w:t>42:17</w:t>
      </w:r>
    </w:p>
    <w:p>
      <w:pPr>
        <w:spacing w:after="0"/>
      </w:pPr>
      <w:r>
        <w:rPr>
          <w:rFonts w:ascii="Arial" w:hAnsi="Arial"/>
          <w:sz w:val="22"/>
        </w:rPr>
        <w:t>I'm not sure because like, the, if I would suggest a diary of like, most of the like, applications like Facebook, Instagram today on the the marketing industry,</w:t>
      </w:r>
    </w:p>
    <w:p>
      <w:pPr>
        <w:spacing w:after="0"/>
      </w:pPr>
    </w:p>
    <w:p>
      <w:pPr>
        <w:spacing w:after="0"/>
      </w:pPr>
      <w:r>
        <w:rPr>
          <w:rFonts w:ascii="Arial" w:hAnsi="Arial"/>
          <w:color w:val="5D7284"/>
          <w:sz w:val="22"/>
        </w:rPr>
        <w:t>42:31</w:t>
      </w:r>
    </w:p>
    <w:p>
      <w:pPr>
        <w:spacing w:after="0"/>
      </w:pPr>
      <w:r>
        <w:rPr>
          <w:rFonts w:ascii="Arial" w:hAnsi="Arial"/>
          <w:sz w:val="22"/>
        </w:rPr>
        <w:t>if we said if it goes like decouple ourselves, I think that, that we are not bound by any social media in general, we have the power to design however, we want to design, what would you design in the interface that would kind of like have these functionalities then, feature to draw if you want to? So let's say, does Facebook, have a social media somehow, and you want to have this features there?</w:t>
      </w:r>
    </w:p>
    <w:p>
      <w:pPr>
        <w:spacing w:after="0"/>
      </w:pPr>
    </w:p>
    <w:p>
      <w:pPr>
        <w:spacing w:after="0"/>
      </w:pPr>
      <w:r>
        <w:rPr>
          <w:rFonts w:ascii="Arial" w:hAnsi="Arial"/>
          <w:color w:val="5D7284"/>
          <w:sz w:val="22"/>
        </w:rPr>
        <w:t>43:08</w:t>
      </w:r>
    </w:p>
    <w:p>
      <w:pPr>
        <w:spacing w:after="0"/>
      </w:pPr>
      <w:r>
        <w:rPr>
          <w:rFonts w:ascii="Arial" w:hAnsi="Arial"/>
          <w:sz w:val="22"/>
        </w:rPr>
        <w:t>I think that I wouldn't mind, like, wanting to like, set a cap of like, maybe two hours or something. So in one of the hackathons that I like, created an application that where you can, like, post was good, like, stuff that has good vibes or cute images, and they, it's visible to anyone, and then we've kept a limit to 10 posts so that it doesn't get addictive. So like, maybe you can like scroll to like a particular point after which, like, you cannot scroll anymore. Like, it gives you a limit seeing that you've consumed social media. Very nice time. And like, I'm not saying that, like the, like limited to a DSO like you can see only the day's posts, obviously, they should come in random order. So that maybe when you open it, the next day, you see a photo that you didn't see the previous day. But then you have like, somewhere like maybe like the seven to 10, maybe 100 posts, after which you can't scroll them.</w:t>
      </w:r>
    </w:p>
    <w:p>
      <w:pPr>
        <w:spacing w:after="0"/>
      </w:pPr>
    </w:p>
    <w:p>
      <w:pPr>
        <w:spacing w:after="0"/>
      </w:pPr>
      <w:r>
        <w:rPr>
          <w:rFonts w:ascii="Arial" w:hAnsi="Arial"/>
          <w:color w:val="5D7284"/>
          <w:sz w:val="22"/>
        </w:rPr>
        <w:t>44:28</w:t>
      </w:r>
    </w:p>
    <w:p>
      <w:pPr>
        <w:spacing w:after="0"/>
      </w:pPr>
      <w:r>
        <w:rPr>
          <w:rFonts w:ascii="Arial" w:hAnsi="Arial"/>
          <w:sz w:val="22"/>
        </w:rPr>
        <w:t>So I really like this idea about the system is not forcing you that it can do more than 100. But you are setting the time yourself. I want to scroll for like 30 minutes, and I want to look at 100 posts now in this session. And then after that, it doesn't allow you to do</w:t>
      </w:r>
    </w:p>
    <w:p>
      <w:pPr>
        <w:spacing w:after="0"/>
      </w:pPr>
    </w:p>
    <w:p>
      <w:pPr>
        <w:spacing w:after="0"/>
      </w:pPr>
      <w:r>
        <w:rPr>
          <w:rFonts w:ascii="Arial" w:hAnsi="Arial"/>
          <w:color w:val="5D7284"/>
          <w:sz w:val="22"/>
        </w:rPr>
        <w:t>44:43</w:t>
      </w:r>
    </w:p>
    <w:p>
      <w:pPr>
        <w:spacing w:after="0"/>
      </w:pPr>
      <w:r>
        <w:rPr>
          <w:rFonts w:ascii="Arial" w:hAnsi="Arial"/>
          <w:sz w:val="22"/>
        </w:rPr>
        <w:t>so yeah. And then obviously you can like maybe, and we like maybe you can change your life. You can set your limit for each day. So maybe if you have like an off day and you just want to laze around in school, you can set it to a higher number and then then you have a lot of work to do and you do want to be distracted Yeah, so you can like say</w:t>
      </w:r>
    </w:p>
    <w:p>
      <w:pPr>
        <w:spacing w:after="0"/>
      </w:pPr>
    </w:p>
    <w:p>
      <w:pPr>
        <w:spacing w:after="0"/>
      </w:pPr>
      <w:r>
        <w:rPr>
          <w:rFonts w:ascii="Arial" w:hAnsi="Arial"/>
          <w:color w:val="5D7284"/>
          <w:sz w:val="22"/>
        </w:rPr>
        <w:t>45:07</w:t>
      </w:r>
    </w:p>
    <w:p>
      <w:pPr>
        <w:spacing w:after="0"/>
      </w:pPr>
      <w:r>
        <w:rPr>
          <w:rFonts w:ascii="Arial" w:hAnsi="Arial"/>
          <w:sz w:val="22"/>
        </w:rPr>
        <w:t>I really like this idea and I'm gonna kind of like push you to if you can just write it down and draw something because I am not allowed to kind of like do anything there but I really really like this idea and you can just write it if you want to</w:t>
      </w:r>
    </w:p>
    <w:p>
      <w:pPr>
        <w:spacing w:after="0"/>
      </w:pPr>
    </w:p>
    <w:p>
      <w:pPr>
        <w:spacing w:after="0"/>
      </w:pPr>
      <w:r>
        <w:rPr>
          <w:rFonts w:ascii="Arial" w:hAnsi="Arial"/>
          <w:color w:val="5D7284"/>
          <w:sz w:val="22"/>
        </w:rPr>
        <w:t>45:47</w:t>
      </w:r>
    </w:p>
    <w:p>
      <w:pPr>
        <w:spacing w:after="0"/>
      </w:pPr>
      <w:r>
        <w:rPr>
          <w:rFonts w:ascii="Arial" w:hAnsi="Arial"/>
          <w:sz w:val="22"/>
        </w:rPr>
        <w:t>quality means they like after each day like maybe you get a notification</w:t>
      </w:r>
    </w:p>
    <w:p>
      <w:pPr>
        <w:spacing w:after="0"/>
      </w:pPr>
    </w:p>
    <w:p>
      <w:pPr>
        <w:spacing w:after="0"/>
      </w:pPr>
      <w:r>
        <w:rPr>
          <w:rFonts w:ascii="Arial" w:hAnsi="Arial"/>
          <w:color w:val="5D7284"/>
          <w:sz w:val="22"/>
        </w:rPr>
        <w:t>45:53</w:t>
      </w:r>
    </w:p>
    <w:p>
      <w:pPr>
        <w:spacing w:after="0"/>
      </w:pPr>
      <w:r>
        <w:rPr>
          <w:rFonts w:ascii="Arial" w:hAnsi="Arial"/>
          <w:sz w:val="22"/>
        </w:rPr>
        <w:t>that set up the gap for today or something it's interesting it's almost like social media diet today set a gallery for yourself.</w:t>
      </w:r>
    </w:p>
    <w:p>
      <w:pPr>
        <w:spacing w:after="0"/>
      </w:pPr>
    </w:p>
    <w:p>
      <w:pPr>
        <w:spacing w:after="0"/>
      </w:pPr>
      <w:r>
        <w:rPr>
          <w:rFonts w:ascii="Arial" w:hAnsi="Arial"/>
          <w:color w:val="5D7284"/>
          <w:sz w:val="22"/>
        </w:rPr>
        <w:t>47:43</w:t>
      </w:r>
    </w:p>
    <w:p>
      <w:pPr>
        <w:spacing w:after="0"/>
      </w:pPr>
      <w:r>
        <w:rPr>
          <w:rFonts w:ascii="Arial" w:hAnsi="Arial"/>
          <w:sz w:val="22"/>
        </w:rPr>
        <w:t>Right Thank you I just have a couple more questions. The first one is do you think the purpose of social media will change in the next 20 years?</w:t>
      </w:r>
    </w:p>
    <w:p>
      <w:pPr>
        <w:spacing w:after="0"/>
      </w:pPr>
    </w:p>
    <w:p>
      <w:pPr>
        <w:spacing w:after="0"/>
      </w:pPr>
      <w:r>
        <w:rPr>
          <w:rFonts w:ascii="Arial" w:hAnsi="Arial"/>
          <w:color w:val="5D7284"/>
          <w:sz w:val="22"/>
        </w:rPr>
        <w:t>48:06</w:t>
      </w:r>
    </w:p>
    <w:p>
      <w:pPr>
        <w:spacing w:after="0"/>
      </w:pPr>
      <w:r>
        <w:rPr>
          <w:rFonts w:ascii="Arial" w:hAnsi="Arial"/>
          <w:sz w:val="22"/>
        </w:rPr>
        <w:t>I don't think so. Like I consumption has been useful everything from business to experience to information and mature I can think of the make another use case with social media right now.</w:t>
      </w:r>
    </w:p>
    <w:p>
      <w:pPr>
        <w:spacing w:after="0"/>
      </w:pPr>
    </w:p>
    <w:p>
      <w:pPr>
        <w:spacing w:after="0"/>
      </w:pPr>
      <w:r>
        <w:rPr>
          <w:rFonts w:ascii="Arial" w:hAnsi="Arial"/>
          <w:color w:val="5D7284"/>
          <w:sz w:val="22"/>
        </w:rPr>
        <w:t>48:24</w:t>
      </w:r>
    </w:p>
    <w:p>
      <w:pPr>
        <w:spacing w:after="0"/>
      </w:pPr>
      <w:r>
        <w:rPr>
          <w:rFonts w:ascii="Arial" w:hAnsi="Arial"/>
          <w:sz w:val="22"/>
        </w:rPr>
        <w:t>How about yourself? Do you think your social media usage purpose will change to yours?</w:t>
      </w:r>
    </w:p>
    <w:p>
      <w:pPr>
        <w:spacing w:after="0"/>
      </w:pPr>
    </w:p>
    <w:p>
      <w:pPr>
        <w:spacing w:after="0"/>
      </w:pPr>
      <w:r>
        <w:rPr>
          <w:rFonts w:ascii="Arial" w:hAnsi="Arial"/>
          <w:color w:val="5D7284"/>
          <w:sz w:val="22"/>
        </w:rPr>
        <w:t>48:39</w:t>
      </w:r>
    </w:p>
    <w:p>
      <w:pPr>
        <w:spacing w:after="0"/>
      </w:pPr>
      <w:r>
        <w:rPr>
          <w:rFonts w:ascii="Arial" w:hAnsi="Arial"/>
          <w:sz w:val="22"/>
        </w:rPr>
        <w:t>I think like right now. I use social media more to like stay connected with my friends because basically the fence back in my country because, um, you're abroad. So just like that it becomes really hard to like send a message. But then if you see someone's throwing into celiac within you. You're kind of present in each other's life and not really being present. I don't think I previously used a tech much. So maybe like, depending upon where I am, like maybe like I divided into three parts. So like the issues would like we don't think that it would be like I would leave one for the others. Just that like the time that I spend on each of them will be different. Yeah. Like my situation.</w:t>
      </w:r>
    </w:p>
    <w:p>
      <w:pPr>
        <w:spacing w:after="0"/>
      </w:pPr>
    </w:p>
    <w:p>
      <w:pPr>
        <w:spacing w:after="0"/>
      </w:pPr>
      <w:r>
        <w:rPr>
          <w:rFonts w:ascii="Arial" w:hAnsi="Arial"/>
          <w:color w:val="5D7284"/>
          <w:sz w:val="22"/>
        </w:rPr>
        <w:t>49:44</w:t>
      </w:r>
    </w:p>
    <w:p>
      <w:pPr>
        <w:spacing w:after="0"/>
      </w:pPr>
      <w:r>
        <w:rPr>
          <w:rFonts w:ascii="Arial" w:hAnsi="Arial"/>
          <w:sz w:val="22"/>
        </w:rPr>
        <w:t>Thank you. The last one is you mentioned about how you would prefer in the future if people could limit the way they use social media. Any other feature that you can think of, and mostly kind of like thinking about what Why would you keep it? And what would you change the future feature wise?</w:t>
      </w:r>
    </w:p>
    <w:p>
      <w:pPr>
        <w:spacing w:after="0"/>
      </w:pPr>
    </w:p>
    <w:p>
      <w:pPr>
        <w:spacing w:after="0"/>
      </w:pPr>
      <w:r>
        <w:rPr>
          <w:rFonts w:ascii="Arial" w:hAnsi="Arial"/>
          <w:color w:val="5D7284"/>
          <w:sz w:val="22"/>
        </w:rPr>
        <w:t>50:18</w:t>
      </w:r>
    </w:p>
    <w:p>
      <w:pPr>
        <w:spacing w:after="0"/>
      </w:pPr>
      <w:r>
        <w:rPr>
          <w:rFonts w:ascii="Arial" w:hAnsi="Arial"/>
          <w:sz w:val="22"/>
        </w:rPr>
        <w:t>It will be interesting, like you mentioned that you like, take an average of all the colors. So like, every post, you see the background color is like the color that you said, and maybe say it's like, the darker side text needs to obviously jeans to a lighter shade. So I really don't know if that is feasible. But like, when I clicked the color, I like thought that it seems to have the color selected.</w:t>
      </w:r>
    </w:p>
    <w:p>
      <w:pPr>
        <w:spacing w:after="0"/>
      </w:pPr>
    </w:p>
    <w:p>
      <w:pPr>
        <w:spacing w:after="0"/>
      </w:pPr>
      <w:r>
        <w:rPr>
          <w:rFonts w:ascii="Arial" w:hAnsi="Arial"/>
          <w:color w:val="5D7284"/>
          <w:sz w:val="22"/>
        </w:rPr>
        <w:t>50:53</w:t>
      </w:r>
    </w:p>
    <w:p>
      <w:pPr>
        <w:spacing w:after="0"/>
      </w:pPr>
      <w:r>
        <w:rPr>
          <w:rFonts w:ascii="Arial" w:hAnsi="Arial"/>
          <w:sz w:val="22"/>
        </w:rPr>
        <w:t>That's a really interesting way to do that. Instead of having just a box full of your color, your post could be changed. And that box could show the average of other people right? Yeah. Do you mind if I just mentioning that because that's one way to kind of like have G personalization.</w:t>
      </w:r>
    </w:p>
    <w:p>
      <w:pPr>
        <w:spacing w:after="0"/>
      </w:pPr>
    </w:p>
    <w:p>
      <w:pPr>
        <w:spacing w:after="0"/>
      </w:pPr>
      <w:r>
        <w:rPr>
          <w:rFonts w:ascii="Arial" w:hAnsi="Arial"/>
          <w:color w:val="5D7284"/>
          <w:sz w:val="22"/>
        </w:rPr>
        <w:t>51:55</w:t>
      </w:r>
    </w:p>
    <w:p>
      <w:pPr>
        <w:spacing w:after="0"/>
      </w:pPr>
      <w:r>
        <w:rPr>
          <w:rFonts w:ascii="Arial" w:hAnsi="Arial"/>
          <w:sz w:val="22"/>
        </w:rPr>
        <w:t>Any other feature. But yeah, thank you so much for participating in the study. I really enjoyed having this session. And thanks for the brilliant ideas. I really like if you have any questions for me, having doubts about</w:t>
      </w:r>
    </w:p>
    <w:p>
      <w:pPr>
        <w:spacing w:after="0"/>
      </w:pPr>
    </w:p>
    <w:p>
      <w:pPr>
        <w:spacing w:after="0"/>
      </w:pPr>
      <w:r>
        <w:rPr>
          <w:rFonts w:ascii="Arial" w:hAnsi="Arial"/>
          <w:color w:val="5D7284"/>
          <w:sz w:val="22"/>
        </w:rPr>
        <w:t>52:16</w:t>
      </w:r>
    </w:p>
    <w:p>
      <w:pPr>
        <w:spacing w:after="0"/>
      </w:pPr>
      <w:r>
        <w:rPr>
          <w:rFonts w:ascii="Arial" w:hAnsi="Arial"/>
          <w:sz w:val="22"/>
        </w:rPr>
        <w:t>Yeah, you wanted to know more about this will be like What are you building? The</w:t>
      </w:r>
    </w:p>
    <w:p>
      <w:pPr>
        <w:spacing w:after="0"/>
      </w:pPr>
    </w:p>
    <w:p>
      <w:pPr>
        <w:spacing w:after="0"/>
      </w:pPr>
      <w:r>
        <w:rPr>
          <w:rFonts w:ascii="Arial" w:hAnsi="Arial"/>
          <w:color w:val="5D7284"/>
          <w:sz w:val="22"/>
        </w:rPr>
        <w:t>52:21</w:t>
      </w:r>
    </w:p>
    <w:p>
      <w:pPr>
        <w:spacing w:after="0"/>
      </w:pPr>
      <w:r>
        <w:rPr>
          <w:rFonts w:ascii="Arial" w:hAnsi="Arial"/>
          <w:sz w:val="22"/>
        </w:rPr>
        <w:t>initial idea was to create a social media platform itself. So we have a bunch of ideas. Some of them you can see here, we do have a lot more. But we wanted to first have this user study and try to understand whether it's a fool's errand to try to add these new features are are people happy with just the way this is? So that's why we want to talk to people who use social media to get their personal experience of how they would change things. So that's why we're going to flip so yeah,</w:t>
      </w:r>
    </w:p>
    <w:p>
      <w:pPr>
        <w:spacing w:after="0"/>
      </w:pPr>
    </w:p>
    <w:p>
      <w:pPr>
        <w:spacing w:after="0"/>
      </w:pPr>
      <w:r>
        <w:rPr>
          <w:rFonts w:ascii="Arial" w:hAnsi="Arial"/>
          <w:color w:val="5D7284"/>
          <w:sz w:val="22"/>
        </w:rPr>
        <w:t>53:03</w:t>
      </w:r>
    </w:p>
    <w:p>
      <w:pPr>
        <w:spacing w:after="0"/>
      </w:pPr>
      <w:r>
        <w:rPr>
          <w:rFonts w:ascii="Arial" w:hAnsi="Arial"/>
          <w:sz w:val="22"/>
        </w:rPr>
        <w:t>you can do this is there any way I could like know that this is how</w:t>
      </w:r>
    </w:p>
    <w:p>
      <w:pPr>
        <w:spacing w:after="0"/>
      </w:pPr>
    </w:p>
    <w:p>
      <w:pPr>
        <w:spacing w:after="0"/>
      </w:pPr>
      <w:r>
        <w:rPr>
          <w:rFonts w:ascii="Arial" w:hAnsi="Arial"/>
          <w:color w:val="5D7284"/>
          <w:sz w:val="22"/>
        </w:rPr>
        <w:t>53:08</w:t>
      </w:r>
    </w:p>
    <w:p>
      <w:pPr>
        <w:spacing w:after="0"/>
      </w:pPr>
      <w:r>
        <w:rPr>
          <w:rFonts w:ascii="Arial" w:hAnsi="Arial"/>
          <w:sz w:val="22"/>
        </w:rPr>
        <w:t>I can definitely let you know. Because like, I know who bought tickets in the study. So eventually if we log something like that different lives thank you so much, everyone. We that'd be awesome to happen to have you on board and using this tool, but again, thank you so much. I'm gonna turn off the camera.</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